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8797963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80590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2560209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59300" name="01a01512-bc5f-72d7-b4b7-76434da4b2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97305484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263283" name="01a01513-b201-781e-9ffe-bec70bdcb9b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2190907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74769" name="01a0153f-5d88-736c-8960-9d5091d74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73865700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914163" name="01a01543-7ff2-7bed-872c-b34778e47b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5145981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407914" name="01a01555-45a7-75bb-ad7b-51a39cfbf5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86212827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1573" name="01a01579-88f5-7fef-aadc-ec0c21511e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9084796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706917" name="01a01593-c3a4-737c-b995-9829b2aab0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411609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635206" name="01a01594-b64b-7d1f-abda-4c5d30e57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6285212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30647" name="01a014ee-194e-7ea9-acfa-7b2eb898f70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8510250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054326" name="01a01514-3b92-7754-9a66-faaba141bbc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7414803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19648" name="01a01540-18e8-76c6-b4e3-1bb1108cf2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591713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588463" name="01a01544-1321-7e94-8682-d312e56e19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9128536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909108" name="01a01556-0e78-7d6c-bd06-fea657cd1a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882712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7026" name="01a0157a-6900-7f14-9e2f-3262fa8ffab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984569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393222" name="01a01511-aa0a-7d00-a64b-5884f359a6f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65119573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944368" name="01a0153c-6bd4-7022-9bf5-204d72b7e7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856460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81074" name="01a01541-810d-785e-a016-e08f16a8a3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757768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703425" name="01a01553-9be7-7f8d-a74a-99ae6eb24b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716221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02152" name="01a01577-e028-73b6-acf4-c49aed98943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67141552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172613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55476999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106256" name="01a01542-2b02-74c5-b176-be4ac2a623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51891358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13829" name="01a01578-f071-7285-9a9c-3929f3374d3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6893950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496254" name="01a0153e-8843-74a9-bc8b-184e88b20c1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674578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81285" name="01a01542-ebf6-7504-95ee-9e8ef0cb16d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4606792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040404" name="01a0157b-4bd0-7a88-9dbc-933a3db9602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575617" name="01a014b5-1c36-7712-9183-4bee67f7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838712" name="01a014b5-1c36-7712-9183-4bee67f760f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813868" name="01a014b6-3098-7e63-a492-2b2490f11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492590" name="01a014b6-3098-7e63-a492-2b2490f119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6555000" name="01a014b7-5400-71ea-b90c-b252b3565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821120" name="01a014b7-5400-71ea-b90c-b252b3565d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9793090" name="01a014b8-ad9d-77c6-904f-39ea3c1e6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711694" name="01a014b8-ad9d-77c6-904f-39ea3c1e67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66970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9456" name="01a014ee-d5c4-7b49-a0e3-3692988727c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Kellerräume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32081930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39748" name="01a014f9-99f7-72d9-b93a-7ff42d45ba6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1.OG-3.OG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7858501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914496" name="01a01515-6bfb-74de-8e4c-edfd743287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Boden/Wand </w:t>
            </w:r>
          </w:p>
        </w:tc>
        <w:tc>
          <w:p>
            <w:pPr>
              <w:spacing w:before="0" w:after="0" w:line="240" w:lineRule="auto"/>
            </w:pPr>
            <w:r>
              <w:t>Boden/Sockel/Wand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987097" name="01a0155a-3ed4-7106-9b0c-6dee2745e7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208634" name="01a0155a-3ed4-7106-9b0c-6dee2745e75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Treppenhaus/Podest </w:t>
            </w:r>
          </w:p>
          <w:p>
            <w:pPr>
              <w:spacing w:before="0" w:after="0" w:line="240" w:lineRule="auto"/>
            </w:pPr>
            <w:r>
              <w:t>3. &amp; 4.OG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04889747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713245" name="01a01560-8954-7673-aec4-8213adfb215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3084014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421210" name="01a01589-d13b-73f7-952d-13839b3cbff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59728253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605578" name="01a01554-6b31-716f-ad1a-aa46007e85e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